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AA382" w14:textId="610B9EDE" w:rsidR="00344F2B" w:rsidRDefault="00A131E6" w:rsidP="00982730">
      <w:pPr>
        <w:rPr>
          <w:rFonts w:ascii="Helvetica" w:hAnsi="Helvetica"/>
          <w:b/>
          <w:bCs/>
          <w:sz w:val="54"/>
          <w:szCs w:val="54"/>
        </w:rPr>
      </w:pPr>
      <w:r>
        <w:rPr>
          <w:rFonts w:ascii="Helvetica" w:hAnsi="Helvetica"/>
          <w:b/>
          <w:bCs/>
          <w:sz w:val="54"/>
          <w:szCs w:val="54"/>
        </w:rPr>
        <w:t xml:space="preserve">El Picante’s </w:t>
      </w:r>
      <w:r w:rsidR="00344F2B" w:rsidRPr="00344F2B">
        <w:rPr>
          <w:rFonts w:ascii="Helvetica" w:hAnsi="Helvetica"/>
          <w:b/>
          <w:bCs/>
          <w:sz w:val="54"/>
          <w:szCs w:val="54"/>
        </w:rPr>
        <w:t>Tex-Mex Skillet Fiesta</w:t>
      </w:r>
    </w:p>
    <w:p w14:paraId="2400C19C" w14:textId="77777777" w:rsidR="00344F2B" w:rsidRDefault="00344F2B" w:rsidP="00982730">
      <w:pPr>
        <w:rPr>
          <w:rFonts w:ascii="Helvetica" w:hAnsi="Helvetica"/>
          <w:b/>
          <w:bCs/>
          <w:sz w:val="54"/>
          <w:szCs w:val="54"/>
        </w:rPr>
      </w:pPr>
    </w:p>
    <w:p w14:paraId="0A7D863A" w14:textId="56FF8792" w:rsidR="00982730" w:rsidRDefault="00982730" w:rsidP="00982730">
      <w:pPr>
        <w:rPr>
          <w:rFonts w:ascii="Helvetica" w:hAnsi="Helvetica"/>
          <w:sz w:val="27"/>
          <w:szCs w:val="27"/>
        </w:rPr>
      </w:pPr>
      <w:r w:rsidRPr="00982730">
        <w:rPr>
          <w:rFonts w:ascii="Helvetica" w:hAnsi="Helvetica"/>
          <w:sz w:val="27"/>
          <w:szCs w:val="27"/>
        </w:rPr>
        <w:t xml:space="preserve">This hearty and flavorful skillet dish brings together everything you love about Tex-Mex comfort food—perfectly seasoned ground meat, warm rice, melty cheese, and the bold kick of </w:t>
      </w:r>
      <w:r w:rsidRPr="00982730">
        <w:rPr>
          <w:rFonts w:ascii="Helvetica" w:hAnsi="Helvetica"/>
          <w:b/>
          <w:bCs/>
          <w:sz w:val="27"/>
          <w:szCs w:val="27"/>
        </w:rPr>
        <w:t>El Picante salsa</w:t>
      </w:r>
      <w:r w:rsidRPr="00982730">
        <w:rPr>
          <w:rFonts w:ascii="Helvetica" w:hAnsi="Helvetica"/>
          <w:sz w:val="27"/>
          <w:szCs w:val="27"/>
        </w:rPr>
        <w:t xml:space="preserve">. Ready in just 25 minutes, it’s a quick and satisfying meal for busy nights, and it’s flexible enough to adapt to what you have on hand. Add black beans and jalapeños for extra texture and </w:t>
      </w:r>
      <w:proofErr w:type="gramStart"/>
      <w:r w:rsidRPr="00982730">
        <w:rPr>
          <w:rFonts w:ascii="Helvetica" w:hAnsi="Helvetica"/>
          <w:sz w:val="27"/>
          <w:szCs w:val="27"/>
        </w:rPr>
        <w:t>heat, or</w:t>
      </w:r>
      <w:proofErr w:type="gramEnd"/>
      <w:r w:rsidRPr="00982730">
        <w:rPr>
          <w:rFonts w:ascii="Helvetica" w:hAnsi="Helvetica"/>
          <w:sz w:val="27"/>
          <w:szCs w:val="27"/>
        </w:rPr>
        <w:t xml:space="preserve"> keep it simple and savory with the essentials.</w:t>
      </w:r>
    </w:p>
    <w:p w14:paraId="0D24F831" w14:textId="77777777" w:rsidR="00982730" w:rsidRPr="00982730" w:rsidRDefault="00982730" w:rsidP="00982730">
      <w:pPr>
        <w:rPr>
          <w:rFonts w:ascii="Helvetica" w:hAnsi="Helvetica"/>
          <w:sz w:val="27"/>
          <w:szCs w:val="27"/>
        </w:rPr>
      </w:pPr>
    </w:p>
    <w:p w14:paraId="0C930C8E" w14:textId="77777777" w:rsidR="00982730" w:rsidRDefault="00982730" w:rsidP="00982730">
      <w:pPr>
        <w:rPr>
          <w:rFonts w:ascii="Helvetica" w:hAnsi="Helvetica"/>
          <w:sz w:val="27"/>
          <w:szCs w:val="27"/>
        </w:rPr>
      </w:pPr>
      <w:r w:rsidRPr="00982730">
        <w:rPr>
          <w:rFonts w:ascii="Helvetica" w:hAnsi="Helvetica"/>
          <w:sz w:val="27"/>
          <w:szCs w:val="27"/>
        </w:rPr>
        <w:t>El Picante salsa is the star of this one-pan meal, infusing the dish with rich tomato flavor and just the right amount of spice. Whether you use the All Natural, Diablo, or Verde variety, each bite delivers freshness and depth you won’t get from jarred sauces full of preservatives. Served with avocado, sour cream, or wrapped in a warm tortilla, this dish is perfect for family dinners or casual get-togethers.</w:t>
      </w:r>
    </w:p>
    <w:p w14:paraId="0E2C02F9" w14:textId="77777777" w:rsidR="00982730" w:rsidRPr="00982730" w:rsidRDefault="00982730" w:rsidP="00982730">
      <w:pPr>
        <w:rPr>
          <w:rFonts w:ascii="Helvetica" w:hAnsi="Helvetica"/>
          <w:sz w:val="27"/>
          <w:szCs w:val="27"/>
        </w:rPr>
      </w:pPr>
    </w:p>
    <w:p w14:paraId="3251BBB8" w14:textId="6D97D9CB" w:rsidR="000B5296" w:rsidRPr="00982730" w:rsidRDefault="00982730" w:rsidP="00982730">
      <w:pPr>
        <w:rPr>
          <w:rFonts w:ascii="Helvetica" w:hAnsi="Helvetica"/>
          <w:sz w:val="27"/>
          <w:szCs w:val="27"/>
        </w:rPr>
      </w:pPr>
      <w:r w:rsidRPr="00982730">
        <w:rPr>
          <w:rFonts w:ascii="Helvetica" w:hAnsi="Helvetica"/>
          <w:sz w:val="27"/>
          <w:szCs w:val="27"/>
        </w:rPr>
        <w:t>Leftovers (if there are any!) make excellent taco or burrito fillings the next day, and cleanup is a breeze. With minimal prep and maximum flavor, this is a weeknight winner you’ll come back to again and again.</w:t>
      </w:r>
    </w:p>
    <w:p w14:paraId="7AF9B401" w14:textId="77777777" w:rsidR="00982730" w:rsidRPr="000B5296" w:rsidRDefault="00982730" w:rsidP="00982730">
      <w:pPr>
        <w:pStyle w:val="NormalWeb"/>
      </w:pPr>
    </w:p>
    <w:p w14:paraId="1B6F3A72" w14:textId="5C7C9442" w:rsidR="00616F89" w:rsidRDefault="000B5296"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32509E70" wp14:editId="3C6085A0">
            <wp:extent cx="3544150" cy="2315183"/>
            <wp:effectExtent l="0" t="0" r="0" b="0"/>
            <wp:docPr id="209283215" name="Picture 2" descr="A plate of nachos with cheese and me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3215" name="Picture 2" descr="A plate of nachos with cheese and meat&#10;&#10;AI-generated content may be incorrect."/>
                    <pic:cNvPicPr/>
                  </pic:nvPicPr>
                  <pic:blipFill>
                    <a:blip r:embed="rId6"/>
                    <a:stretch>
                      <a:fillRect/>
                    </a:stretch>
                  </pic:blipFill>
                  <pic:spPr>
                    <a:xfrm>
                      <a:off x="0" y="0"/>
                      <a:ext cx="3577715" cy="2337109"/>
                    </a:xfrm>
                    <a:prstGeom prst="rect">
                      <a:avLst/>
                    </a:prstGeom>
                  </pic:spPr>
                </pic:pic>
              </a:graphicData>
            </a:graphic>
          </wp:inline>
        </w:drawing>
      </w:r>
    </w:p>
    <w:p w14:paraId="73AF3E6A" w14:textId="0EDEC8E2" w:rsidR="00AA197E" w:rsidRPr="00AA197E" w:rsidRDefault="00AA197E" w:rsidP="00AA197E">
      <w:pPr>
        <w:spacing w:before="100" w:beforeAutospacing="1" w:after="100" w:afterAutospacing="1" w:line="648" w:lineRule="atLeast"/>
        <w:outlineLvl w:val="1"/>
        <w:rPr>
          <w:rFonts w:ascii="Helvetica" w:hAnsi="Helvetica"/>
          <w:b/>
          <w:bCs/>
          <w:sz w:val="54"/>
          <w:szCs w:val="54"/>
        </w:rPr>
      </w:pP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t>Prep Time:</w:t>
      </w:r>
    </w:p>
    <w:p w14:paraId="72D1678B" w14:textId="66DF75D3" w:rsidR="000A2D0C" w:rsidRDefault="000A2D0C" w:rsidP="000A2D0C">
      <w:pPr>
        <w:rPr>
          <w:rFonts w:ascii="Helvetica" w:hAnsi="Helvetica"/>
          <w:sz w:val="27"/>
          <w:szCs w:val="27"/>
        </w:rPr>
      </w:pPr>
      <w:r>
        <w:rPr>
          <w:rFonts w:ascii="Helvetica" w:hAnsi="Helvetica"/>
          <w:sz w:val="27"/>
          <w:szCs w:val="27"/>
        </w:rPr>
        <w:t>5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325BF52A" w14:textId="23C4C512" w:rsidR="000A2D0C" w:rsidRDefault="000B5296" w:rsidP="000A2D0C">
      <w:pPr>
        <w:rPr>
          <w:rFonts w:ascii="Helvetica" w:hAnsi="Helvetica"/>
          <w:sz w:val="27"/>
          <w:szCs w:val="27"/>
        </w:rPr>
      </w:pPr>
      <w:r>
        <w:rPr>
          <w:rFonts w:ascii="Helvetica" w:hAnsi="Helvetica"/>
          <w:sz w:val="27"/>
          <w:szCs w:val="27"/>
        </w:rPr>
        <w:t>2</w:t>
      </w:r>
      <w:r w:rsidR="000A2D0C">
        <w:rPr>
          <w:rFonts w:ascii="Helvetica" w:hAnsi="Helvetica"/>
          <w:sz w:val="27"/>
          <w:szCs w:val="27"/>
        </w:rPr>
        <w:t>0 mins</w:t>
      </w:r>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7FE83226" w14:textId="77777777" w:rsidR="000A2D0C" w:rsidRDefault="000A2D0C" w:rsidP="000A2D0C">
      <w:pPr>
        <w:rPr>
          <w:rFonts w:ascii="Helvetica" w:hAnsi="Helvetica"/>
          <w:sz w:val="27"/>
          <w:szCs w:val="27"/>
        </w:rPr>
      </w:pPr>
      <w:r>
        <w:rPr>
          <w:rFonts w:ascii="Helvetica" w:hAnsi="Helvetica"/>
          <w:sz w:val="27"/>
          <w:szCs w:val="27"/>
        </w:rPr>
        <w:t>25 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781CC9B8" w14:textId="02FDE0B6" w:rsidR="000A2D0C" w:rsidRDefault="000B5296" w:rsidP="000A2D0C">
      <w:pPr>
        <w:rPr>
          <w:rFonts w:ascii="Helvetica" w:hAnsi="Helvetica"/>
          <w:sz w:val="27"/>
          <w:szCs w:val="27"/>
        </w:rPr>
      </w:pPr>
      <w:r>
        <w:rPr>
          <w:rFonts w:ascii="Helvetica" w:hAnsi="Helvetica"/>
          <w:sz w:val="27"/>
          <w:szCs w:val="27"/>
        </w:rPr>
        <w:t>8</w:t>
      </w:r>
    </w:p>
    <w:p w14:paraId="3BC30D56" w14:textId="6174EDC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56593CE5" w14:textId="584938EC" w:rsidR="000B5296" w:rsidRPr="000B5296" w:rsidRDefault="000B5296" w:rsidP="000B5296">
      <w:pPr>
        <w:pStyle w:val="NormalWeb"/>
        <w:numPr>
          <w:ilvl w:val="0"/>
          <w:numId w:val="12"/>
        </w:numPr>
        <w:shd w:val="clear" w:color="auto" w:fill="FFFFFF"/>
        <w:spacing w:before="0" w:beforeAutospacing="0" w:after="0" w:afterAutospacing="0"/>
        <w:rPr>
          <w:rFonts w:ascii="Helvetica" w:hAnsi="Helvetica"/>
          <w:sz w:val="27"/>
          <w:szCs w:val="27"/>
        </w:rPr>
      </w:pPr>
      <w:r w:rsidRPr="000B5296">
        <w:rPr>
          <w:rFonts w:ascii="Helvetica" w:hAnsi="Helvetica"/>
          <w:b/>
          <w:bCs/>
          <w:sz w:val="27"/>
          <w:szCs w:val="27"/>
        </w:rPr>
        <w:t>1</w:t>
      </w:r>
      <w:r>
        <w:rPr>
          <w:rFonts w:ascii="Helvetica" w:hAnsi="Helvetica"/>
          <w:b/>
          <w:bCs/>
          <w:sz w:val="27"/>
          <w:szCs w:val="27"/>
        </w:rPr>
        <w:t xml:space="preserve"> </w:t>
      </w:r>
      <w:proofErr w:type="spellStart"/>
      <w:r w:rsidRPr="000B5296">
        <w:rPr>
          <w:rFonts w:ascii="Helvetica" w:hAnsi="Helvetica"/>
          <w:sz w:val="27"/>
          <w:szCs w:val="27"/>
        </w:rPr>
        <w:t>lb</w:t>
      </w:r>
      <w:proofErr w:type="spellEnd"/>
      <w:r w:rsidRPr="000B5296">
        <w:rPr>
          <w:rFonts w:ascii="Helvetica" w:hAnsi="Helvetica"/>
          <w:sz w:val="27"/>
          <w:szCs w:val="27"/>
        </w:rPr>
        <w:t xml:space="preserve"> extra lean ground beef (or ground turkey breast, or ground pork)</w:t>
      </w:r>
    </w:p>
    <w:p w14:paraId="3881F2D6" w14:textId="1C74299C"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vertAlign w:val="superscript"/>
        </w:rPr>
        <w:t>1</w:t>
      </w:r>
      <w:r w:rsidRPr="000B5296">
        <w:rPr>
          <w:rFonts w:ascii="Helvetica" w:hAnsi="Helvetica"/>
          <w:b/>
          <w:bCs/>
          <w:sz w:val="27"/>
          <w:szCs w:val="27"/>
        </w:rPr>
        <w:t>⁄</w:t>
      </w:r>
      <w:r>
        <w:rPr>
          <w:rFonts w:ascii="Helvetica" w:hAnsi="Helvetica"/>
          <w:b/>
          <w:bCs/>
          <w:sz w:val="27"/>
          <w:szCs w:val="27"/>
        </w:rPr>
        <w:t xml:space="preserve"> </w:t>
      </w:r>
      <w:r w:rsidRPr="000B5296">
        <w:rPr>
          <w:rFonts w:ascii="Helvetica" w:hAnsi="Helvetica"/>
          <w:b/>
          <w:bCs/>
          <w:sz w:val="27"/>
          <w:szCs w:val="27"/>
          <w:vertAlign w:val="subscript"/>
        </w:rPr>
        <w:t>2</w:t>
      </w:r>
      <w:r w:rsidRPr="000B5296">
        <w:rPr>
          <w:rFonts w:ascii="Helvetica" w:hAnsi="Helvetica"/>
          <w:sz w:val="27"/>
          <w:szCs w:val="27"/>
        </w:rPr>
        <w:t>cup </w:t>
      </w:r>
      <w:r>
        <w:rPr>
          <w:rFonts w:ascii="Helvetica" w:hAnsi="Helvetica"/>
          <w:sz w:val="27"/>
          <w:szCs w:val="27"/>
        </w:rPr>
        <w:t>0nion</w:t>
      </w:r>
      <w:r w:rsidRPr="000B5296">
        <w:rPr>
          <w:rFonts w:ascii="Helvetica" w:hAnsi="Helvetica"/>
          <w:sz w:val="27"/>
          <w:szCs w:val="27"/>
        </w:rPr>
        <w:t>, chopped (</w:t>
      </w:r>
      <w:r>
        <w:rPr>
          <w:rFonts w:ascii="Helvetica" w:hAnsi="Helvetica"/>
          <w:sz w:val="27"/>
          <w:szCs w:val="27"/>
        </w:rPr>
        <w:t>o</w:t>
      </w:r>
      <w:r w:rsidRPr="000B5296">
        <w:rPr>
          <w:rFonts w:ascii="Helvetica" w:hAnsi="Helvetica"/>
          <w:sz w:val="27"/>
          <w:szCs w:val="27"/>
        </w:rPr>
        <w:t>ptional, if desired)</w:t>
      </w:r>
    </w:p>
    <w:p w14:paraId="6C4DC6D1" w14:textId="77777777"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1</w:t>
      </w:r>
      <w:r w:rsidRPr="000B5296">
        <w:rPr>
          <w:rFonts w:ascii="Helvetica" w:hAnsi="Helvetica"/>
          <w:sz w:val="27"/>
          <w:szCs w:val="27"/>
        </w:rPr>
        <w:t>(1 ounce) package taco seasoning</w:t>
      </w:r>
    </w:p>
    <w:p w14:paraId="7ED14046" w14:textId="19C667BD"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2</w:t>
      </w:r>
      <w:r w:rsidRPr="000B5296">
        <w:rPr>
          <w:rFonts w:ascii="Helvetica" w:hAnsi="Helvetica"/>
          <w:sz w:val="27"/>
          <w:szCs w:val="27"/>
        </w:rPr>
        <w:t>cups </w:t>
      </w:r>
      <w:r>
        <w:rPr>
          <w:rFonts w:ascii="Helvetica" w:hAnsi="Helvetica"/>
          <w:sz w:val="27"/>
          <w:szCs w:val="27"/>
        </w:rPr>
        <w:t>cooked rice</w:t>
      </w:r>
      <w:r w:rsidRPr="000B5296">
        <w:rPr>
          <w:rFonts w:ascii="Helvetica" w:hAnsi="Helvetica"/>
          <w:sz w:val="27"/>
          <w:szCs w:val="27"/>
        </w:rPr>
        <w:t xml:space="preserve"> (or one 8.8-ounce package 90 second microwaveable rice)</w:t>
      </w:r>
    </w:p>
    <w:p w14:paraId="3C9BC37A" w14:textId="19AC833F"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1 </w:t>
      </w:r>
      <w:r w:rsidRPr="000B5296">
        <w:rPr>
          <w:rFonts w:ascii="Helvetica" w:hAnsi="Helvetica"/>
          <w:b/>
          <w:bCs/>
          <w:sz w:val="27"/>
          <w:szCs w:val="27"/>
          <w:vertAlign w:val="superscript"/>
        </w:rPr>
        <w:t>1</w:t>
      </w:r>
      <w:r w:rsidRPr="000B5296">
        <w:rPr>
          <w:rFonts w:ascii="Helvetica" w:hAnsi="Helvetica"/>
          <w:b/>
          <w:bCs/>
          <w:sz w:val="27"/>
          <w:szCs w:val="27"/>
        </w:rPr>
        <w:t>⁄</w:t>
      </w:r>
      <w:r w:rsidRPr="000B5296">
        <w:rPr>
          <w:rFonts w:ascii="Helvetica" w:hAnsi="Helvetica"/>
          <w:b/>
          <w:bCs/>
          <w:sz w:val="27"/>
          <w:szCs w:val="27"/>
          <w:vertAlign w:val="subscript"/>
        </w:rPr>
        <w:t>2</w:t>
      </w:r>
      <w:r w:rsidRPr="000B5296">
        <w:rPr>
          <w:rFonts w:ascii="Helvetica" w:hAnsi="Helvetica"/>
          <w:sz w:val="27"/>
          <w:szCs w:val="27"/>
        </w:rPr>
        <w:t>cups </w:t>
      </w:r>
      <w:r>
        <w:rPr>
          <w:rFonts w:ascii="Helvetica" w:hAnsi="Helvetica"/>
          <w:sz w:val="27"/>
          <w:szCs w:val="27"/>
        </w:rPr>
        <w:t>sharp cheddar cheese</w:t>
      </w:r>
      <w:r w:rsidRPr="000B5296">
        <w:rPr>
          <w:rFonts w:ascii="Helvetica" w:hAnsi="Helvetica"/>
          <w:sz w:val="27"/>
          <w:szCs w:val="27"/>
        </w:rPr>
        <w:t>, shredded (or pepper jack cheese)</w:t>
      </w:r>
    </w:p>
    <w:p w14:paraId="3EA6F783" w14:textId="6ED74FD2"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1 </w:t>
      </w:r>
      <w:r w:rsidRPr="000B5296">
        <w:rPr>
          <w:rFonts w:ascii="Helvetica" w:hAnsi="Helvetica"/>
          <w:b/>
          <w:bCs/>
          <w:sz w:val="27"/>
          <w:szCs w:val="27"/>
          <w:vertAlign w:val="superscript"/>
        </w:rPr>
        <w:t>1</w:t>
      </w:r>
      <w:r w:rsidRPr="000B5296">
        <w:rPr>
          <w:rFonts w:ascii="Helvetica" w:hAnsi="Helvetica"/>
          <w:b/>
          <w:bCs/>
          <w:sz w:val="27"/>
          <w:szCs w:val="27"/>
        </w:rPr>
        <w:t>⁄</w:t>
      </w:r>
      <w:r w:rsidRPr="000B5296">
        <w:rPr>
          <w:rFonts w:ascii="Helvetica" w:hAnsi="Helvetica"/>
          <w:b/>
          <w:bCs/>
          <w:sz w:val="27"/>
          <w:szCs w:val="27"/>
          <w:vertAlign w:val="subscript"/>
        </w:rPr>
        <w:t>2</w:t>
      </w:r>
      <w:r w:rsidRPr="000B5296">
        <w:rPr>
          <w:rFonts w:ascii="Helvetica" w:hAnsi="Helvetica"/>
          <w:b/>
          <w:bCs/>
          <w:sz w:val="27"/>
          <w:szCs w:val="27"/>
        </w:rPr>
        <w:t> - 2</w:t>
      </w:r>
      <w:r w:rsidRPr="000B5296">
        <w:rPr>
          <w:rFonts w:ascii="Helvetica" w:hAnsi="Helvetica"/>
          <w:sz w:val="27"/>
          <w:szCs w:val="27"/>
        </w:rPr>
        <w:t>cups </w:t>
      </w:r>
      <w:r>
        <w:rPr>
          <w:rFonts w:ascii="Helvetica" w:hAnsi="Helvetica"/>
          <w:sz w:val="27"/>
          <w:szCs w:val="27"/>
        </w:rPr>
        <w:t>El Picante salsa</w:t>
      </w:r>
      <w:r w:rsidRPr="000B5296">
        <w:rPr>
          <w:rFonts w:ascii="Helvetica" w:hAnsi="Helvetica"/>
          <w:sz w:val="27"/>
          <w:szCs w:val="27"/>
        </w:rPr>
        <w:t xml:space="preserve"> </w:t>
      </w:r>
    </w:p>
    <w:p w14:paraId="26722E6A" w14:textId="3B1CF7D1"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1</w:t>
      </w:r>
      <w:r w:rsidRPr="000B5296">
        <w:rPr>
          <w:rFonts w:ascii="Helvetica" w:hAnsi="Helvetica"/>
          <w:sz w:val="27"/>
          <w:szCs w:val="27"/>
        </w:rPr>
        <w:t>(15 1/2 ounce) can </w:t>
      </w:r>
      <w:r>
        <w:rPr>
          <w:rFonts w:ascii="Helvetica" w:hAnsi="Helvetica"/>
          <w:sz w:val="27"/>
          <w:szCs w:val="27"/>
        </w:rPr>
        <w:t>black beans</w:t>
      </w:r>
      <w:r w:rsidRPr="000B5296">
        <w:rPr>
          <w:rFonts w:ascii="Helvetica" w:hAnsi="Helvetica"/>
          <w:sz w:val="27"/>
          <w:szCs w:val="27"/>
        </w:rPr>
        <w:t xml:space="preserve"> (</w:t>
      </w:r>
      <w:r w:rsidR="005A6840">
        <w:rPr>
          <w:rFonts w:ascii="Helvetica" w:hAnsi="Helvetica"/>
          <w:sz w:val="27"/>
          <w:szCs w:val="27"/>
        </w:rPr>
        <w:t xml:space="preserve">optional, </w:t>
      </w:r>
      <w:r w:rsidRPr="000B5296">
        <w:rPr>
          <w:rFonts w:ascii="Helvetica" w:hAnsi="Helvetica"/>
          <w:sz w:val="27"/>
          <w:szCs w:val="27"/>
        </w:rPr>
        <w:t>rinsed and drained</w:t>
      </w:r>
      <w:r>
        <w:rPr>
          <w:rFonts w:ascii="Helvetica" w:hAnsi="Helvetica"/>
          <w:sz w:val="27"/>
          <w:szCs w:val="27"/>
        </w:rPr>
        <w:t>)</w:t>
      </w:r>
    </w:p>
    <w:p w14:paraId="056B5979" w14:textId="184793F4" w:rsidR="000B5296" w:rsidRPr="000B5296" w:rsidRDefault="000B5296" w:rsidP="000B5296">
      <w:pPr>
        <w:numPr>
          <w:ilvl w:val="0"/>
          <w:numId w:val="14"/>
        </w:numPr>
        <w:outlineLvl w:val="1"/>
        <w:rPr>
          <w:rFonts w:ascii="Helvetica" w:hAnsi="Helvetica"/>
          <w:sz w:val="27"/>
          <w:szCs w:val="27"/>
        </w:rPr>
      </w:pPr>
      <w:r w:rsidRPr="000B5296">
        <w:rPr>
          <w:rFonts w:ascii="Helvetica" w:hAnsi="Helvetica"/>
          <w:b/>
          <w:bCs/>
          <w:sz w:val="27"/>
          <w:szCs w:val="27"/>
        </w:rPr>
        <w:t>1</w:t>
      </w:r>
      <w:r w:rsidRPr="000B5296">
        <w:rPr>
          <w:rFonts w:ascii="Helvetica" w:hAnsi="Helvetica"/>
          <w:sz w:val="27"/>
          <w:szCs w:val="27"/>
        </w:rPr>
        <w:t xml:space="preserve">tablespoon pickled jalapeno </w:t>
      </w:r>
      <w:r>
        <w:rPr>
          <w:rFonts w:ascii="Helvetica" w:hAnsi="Helvetica"/>
          <w:sz w:val="27"/>
          <w:szCs w:val="27"/>
        </w:rPr>
        <w:t>(</w:t>
      </w:r>
      <w:r w:rsidRPr="000B5296">
        <w:rPr>
          <w:rFonts w:ascii="Helvetica" w:hAnsi="Helvetica"/>
          <w:sz w:val="27"/>
          <w:szCs w:val="27"/>
        </w:rPr>
        <w:t>chopped</w:t>
      </w:r>
      <w:r>
        <w:rPr>
          <w:rFonts w:ascii="Helvetica" w:hAnsi="Helvetica"/>
          <w:sz w:val="27"/>
          <w:szCs w:val="27"/>
        </w:rPr>
        <w:t>)</w:t>
      </w:r>
    </w:p>
    <w:p w14:paraId="02543CF2" w14:textId="03C70B29" w:rsidR="000B5296" w:rsidRPr="000B5296" w:rsidRDefault="000B5296" w:rsidP="000B5296">
      <w:pPr>
        <w:numPr>
          <w:ilvl w:val="0"/>
          <w:numId w:val="14"/>
        </w:numPr>
        <w:outlineLvl w:val="1"/>
        <w:rPr>
          <w:rFonts w:ascii="Helvetica" w:hAnsi="Helvetica"/>
          <w:sz w:val="27"/>
          <w:szCs w:val="27"/>
        </w:rPr>
      </w:pPr>
      <w:r>
        <w:rPr>
          <w:rFonts w:ascii="Helvetica" w:hAnsi="Helvetica"/>
          <w:sz w:val="27"/>
          <w:szCs w:val="27"/>
        </w:rPr>
        <w:t>avocado</w:t>
      </w:r>
      <w:r w:rsidRPr="000B5296">
        <w:rPr>
          <w:rFonts w:ascii="Helvetica" w:hAnsi="Helvetica"/>
          <w:sz w:val="27"/>
          <w:szCs w:val="27"/>
        </w:rPr>
        <w:t>, sliced (</w:t>
      </w:r>
      <w:r>
        <w:rPr>
          <w:rFonts w:ascii="Helvetica" w:hAnsi="Helvetica"/>
          <w:sz w:val="27"/>
          <w:szCs w:val="27"/>
        </w:rPr>
        <w:t>o</w:t>
      </w:r>
      <w:r w:rsidRPr="000B5296">
        <w:rPr>
          <w:rFonts w:ascii="Helvetica" w:hAnsi="Helvetica"/>
          <w:sz w:val="27"/>
          <w:szCs w:val="27"/>
        </w:rPr>
        <w:t>ptional, for garnish)</w:t>
      </w:r>
    </w:p>
    <w:p w14:paraId="74B2B60D" w14:textId="5BFA0E3A" w:rsidR="000B5296" w:rsidRPr="000B5296" w:rsidRDefault="000B5296" w:rsidP="000B5296">
      <w:pPr>
        <w:numPr>
          <w:ilvl w:val="0"/>
          <w:numId w:val="14"/>
        </w:numPr>
        <w:outlineLvl w:val="1"/>
        <w:rPr>
          <w:rFonts w:ascii="Helvetica" w:hAnsi="Helvetica"/>
          <w:sz w:val="27"/>
          <w:szCs w:val="27"/>
        </w:rPr>
      </w:pPr>
      <w:r>
        <w:rPr>
          <w:rFonts w:ascii="Helvetica" w:hAnsi="Helvetica"/>
          <w:sz w:val="27"/>
          <w:szCs w:val="27"/>
        </w:rPr>
        <w:t xml:space="preserve">cilantro </w:t>
      </w:r>
      <w:r w:rsidRPr="000B5296">
        <w:rPr>
          <w:rFonts w:ascii="Helvetica" w:hAnsi="Helvetica"/>
          <w:sz w:val="27"/>
          <w:szCs w:val="27"/>
        </w:rPr>
        <w:t>(</w:t>
      </w:r>
      <w:r>
        <w:rPr>
          <w:rFonts w:ascii="Helvetica" w:hAnsi="Helvetica"/>
          <w:sz w:val="27"/>
          <w:szCs w:val="27"/>
        </w:rPr>
        <w:t>0</w:t>
      </w:r>
      <w:r w:rsidRPr="000B5296">
        <w:rPr>
          <w:rFonts w:ascii="Helvetica" w:hAnsi="Helvetica"/>
          <w:sz w:val="27"/>
          <w:szCs w:val="27"/>
        </w:rPr>
        <w:t>ptional, for garnish)</w:t>
      </w:r>
    </w:p>
    <w:p w14:paraId="06FEFC07" w14:textId="39E860BA" w:rsidR="000B5296" w:rsidRPr="000B5296" w:rsidRDefault="000B5296" w:rsidP="000B5296">
      <w:pPr>
        <w:numPr>
          <w:ilvl w:val="0"/>
          <w:numId w:val="14"/>
        </w:numPr>
        <w:outlineLvl w:val="1"/>
        <w:rPr>
          <w:rFonts w:ascii="Helvetica" w:hAnsi="Helvetica"/>
          <w:sz w:val="27"/>
          <w:szCs w:val="27"/>
        </w:rPr>
      </w:pPr>
      <w:r w:rsidRPr="000B5296">
        <w:rPr>
          <w:rFonts w:ascii="Helvetica" w:hAnsi="Helvetica"/>
          <w:sz w:val="27"/>
          <w:szCs w:val="27"/>
        </w:rPr>
        <w:t>sour cream (</w:t>
      </w:r>
      <w:r>
        <w:rPr>
          <w:rFonts w:ascii="Helvetica" w:hAnsi="Helvetica"/>
          <w:sz w:val="27"/>
          <w:szCs w:val="27"/>
        </w:rPr>
        <w:t>o</w:t>
      </w:r>
      <w:r w:rsidRPr="000B5296">
        <w:rPr>
          <w:rFonts w:ascii="Helvetica" w:hAnsi="Helvetica"/>
          <w:sz w:val="27"/>
          <w:szCs w:val="27"/>
        </w:rPr>
        <w:t>ptional, for garnish)</w:t>
      </w:r>
    </w:p>
    <w:p w14:paraId="7F1740C7" w14:textId="20614B38" w:rsidR="000B5296" w:rsidRPr="000B5296" w:rsidRDefault="000B5296" w:rsidP="000B5296">
      <w:pPr>
        <w:numPr>
          <w:ilvl w:val="0"/>
          <w:numId w:val="14"/>
        </w:numPr>
        <w:outlineLvl w:val="1"/>
        <w:rPr>
          <w:rFonts w:ascii="Helvetica" w:hAnsi="Helvetica"/>
          <w:sz w:val="27"/>
          <w:szCs w:val="27"/>
        </w:rPr>
      </w:pPr>
      <w:r w:rsidRPr="000B5296">
        <w:rPr>
          <w:rFonts w:ascii="Helvetica" w:hAnsi="Helvetica"/>
          <w:sz w:val="27"/>
          <w:szCs w:val="27"/>
        </w:rPr>
        <w:t>4 -8</w:t>
      </w:r>
      <w:hyperlink r:id="rId7" w:history="1"/>
      <w:r>
        <w:rPr>
          <w:rFonts w:ascii="Helvetica" w:hAnsi="Helvetica"/>
          <w:sz w:val="27"/>
          <w:szCs w:val="27"/>
        </w:rPr>
        <w:t xml:space="preserve"> tortillas</w:t>
      </w:r>
      <w:r w:rsidRPr="000B5296">
        <w:rPr>
          <w:rFonts w:ascii="Helvetica" w:hAnsi="Helvetica"/>
          <w:sz w:val="27"/>
          <w:szCs w:val="27"/>
        </w:rPr>
        <w:t> (</w:t>
      </w:r>
      <w:r>
        <w:rPr>
          <w:rFonts w:ascii="Helvetica" w:hAnsi="Helvetica"/>
          <w:sz w:val="27"/>
          <w:szCs w:val="27"/>
        </w:rPr>
        <w:t>o</w:t>
      </w:r>
      <w:r w:rsidRPr="000B5296">
        <w:rPr>
          <w:rFonts w:ascii="Helvetica" w:hAnsi="Helvetica"/>
          <w:sz w:val="27"/>
          <w:szCs w:val="27"/>
        </w:rPr>
        <w:t>ptional, for garnish)</w:t>
      </w:r>
    </w:p>
    <w:p w14:paraId="4C0C3DB7" w14:textId="77777777" w:rsidR="000A2D0C" w:rsidRDefault="000A2D0C" w:rsidP="000A2D0C">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38377A07" w14:textId="60A24A75" w:rsidR="000B5296" w:rsidRDefault="005A6840" w:rsidP="000B5296">
      <w:pPr>
        <w:numPr>
          <w:ilvl w:val="0"/>
          <w:numId w:val="14"/>
        </w:numPr>
        <w:outlineLvl w:val="1"/>
        <w:rPr>
          <w:rFonts w:ascii="Helvetica" w:hAnsi="Helvetica"/>
          <w:sz w:val="27"/>
          <w:szCs w:val="27"/>
        </w:rPr>
      </w:pPr>
      <w:r>
        <w:rPr>
          <w:rFonts w:ascii="Helvetica" w:hAnsi="Helvetica"/>
          <w:sz w:val="27"/>
          <w:szCs w:val="27"/>
        </w:rPr>
        <w:lastRenderedPageBreak/>
        <w:t>Pre</w:t>
      </w:r>
      <w:r w:rsidR="00982730">
        <w:rPr>
          <w:rFonts w:ascii="Helvetica" w:hAnsi="Helvetica"/>
          <w:sz w:val="27"/>
          <w:szCs w:val="27"/>
        </w:rPr>
        <w:t>h</w:t>
      </w:r>
      <w:r w:rsidR="000B5296" w:rsidRPr="000B5296">
        <w:rPr>
          <w:rFonts w:ascii="Helvetica" w:hAnsi="Helvetica"/>
          <w:sz w:val="27"/>
          <w:szCs w:val="27"/>
        </w:rPr>
        <w:t>eat your grill to medium and brush the grates lightly with oil to help prevent sticking.</w:t>
      </w:r>
    </w:p>
    <w:p w14:paraId="435130AA" w14:textId="254BB1F3" w:rsidR="000B5296" w:rsidRDefault="000B5296" w:rsidP="005A6840">
      <w:pPr>
        <w:numPr>
          <w:ilvl w:val="0"/>
          <w:numId w:val="14"/>
        </w:numPr>
        <w:outlineLvl w:val="1"/>
        <w:rPr>
          <w:rFonts w:ascii="Helvetica" w:hAnsi="Helvetica"/>
          <w:sz w:val="27"/>
          <w:szCs w:val="27"/>
        </w:rPr>
      </w:pPr>
      <w:r w:rsidRPr="005A6840">
        <w:rPr>
          <w:rFonts w:ascii="Helvetica" w:hAnsi="Helvetica"/>
          <w:sz w:val="27"/>
          <w:szCs w:val="27"/>
        </w:rPr>
        <w:t>In a large skillet, sauté the chopped onion (if using) over medium heat until soft and translucent.</w:t>
      </w:r>
    </w:p>
    <w:p w14:paraId="1CC4C699" w14:textId="36B5E189" w:rsidR="000B5296" w:rsidRDefault="000B5296" w:rsidP="005A6840">
      <w:pPr>
        <w:numPr>
          <w:ilvl w:val="0"/>
          <w:numId w:val="14"/>
        </w:numPr>
        <w:outlineLvl w:val="1"/>
        <w:rPr>
          <w:rFonts w:ascii="Helvetica" w:hAnsi="Helvetica"/>
          <w:sz w:val="27"/>
          <w:szCs w:val="27"/>
        </w:rPr>
      </w:pPr>
      <w:r w:rsidRPr="005A6840">
        <w:rPr>
          <w:rFonts w:ascii="Helvetica" w:hAnsi="Helvetica"/>
          <w:sz w:val="27"/>
          <w:szCs w:val="27"/>
        </w:rPr>
        <w:t>Add ground meat to the skillet and cook with taco seasoning until browned, draining off any excess grease if needed.</w:t>
      </w:r>
    </w:p>
    <w:p w14:paraId="44039115" w14:textId="006ED8EE" w:rsidR="000B5296" w:rsidRPr="005A6840" w:rsidRDefault="000B5296" w:rsidP="005A6840">
      <w:pPr>
        <w:numPr>
          <w:ilvl w:val="0"/>
          <w:numId w:val="14"/>
        </w:numPr>
        <w:outlineLvl w:val="1"/>
        <w:rPr>
          <w:rFonts w:ascii="Helvetica" w:hAnsi="Helvetica"/>
          <w:sz w:val="27"/>
          <w:szCs w:val="27"/>
        </w:rPr>
      </w:pPr>
      <w:r w:rsidRPr="005A6840">
        <w:rPr>
          <w:rFonts w:ascii="Helvetica" w:hAnsi="Helvetica"/>
          <w:sz w:val="27"/>
          <w:szCs w:val="27"/>
        </w:rPr>
        <w:t xml:space="preserve">Stir in the cooked rice, shredded cheese, </w:t>
      </w:r>
      <w:r w:rsidRPr="005A6840">
        <w:rPr>
          <w:rFonts w:ascii="Helvetica" w:hAnsi="Helvetica"/>
          <w:b/>
          <w:bCs/>
          <w:sz w:val="27"/>
          <w:szCs w:val="27"/>
        </w:rPr>
        <w:t>El Picante salsa</w:t>
      </w:r>
      <w:r w:rsidRPr="005A6840">
        <w:rPr>
          <w:rFonts w:ascii="Helvetica" w:hAnsi="Helvetica"/>
          <w:sz w:val="27"/>
          <w:szCs w:val="27"/>
        </w:rPr>
        <w:t xml:space="preserve">, and optional mix-ins like black beans and jalapeños. </w:t>
      </w:r>
      <w:r w:rsidRPr="005A6840">
        <w:rPr>
          <w:rFonts w:ascii="Helvetica" w:hAnsi="Helvetica"/>
          <w:i/>
          <w:iCs/>
          <w:sz w:val="27"/>
          <w:szCs w:val="27"/>
        </w:rPr>
        <w:t>(Tip: Use the full 2 cups of salsa if you're including beans.)</w:t>
      </w:r>
    </w:p>
    <w:p w14:paraId="57E1A0A1" w14:textId="7114A7BA" w:rsidR="000B5296" w:rsidRDefault="000B5296" w:rsidP="005A6840">
      <w:pPr>
        <w:numPr>
          <w:ilvl w:val="0"/>
          <w:numId w:val="14"/>
        </w:numPr>
        <w:outlineLvl w:val="1"/>
        <w:rPr>
          <w:rFonts w:ascii="Helvetica" w:hAnsi="Helvetica"/>
          <w:sz w:val="27"/>
          <w:szCs w:val="27"/>
        </w:rPr>
      </w:pPr>
      <w:r w:rsidRPr="005A6840">
        <w:rPr>
          <w:rFonts w:ascii="Helvetica" w:hAnsi="Helvetica"/>
          <w:sz w:val="27"/>
          <w:szCs w:val="27"/>
        </w:rPr>
        <w:t>Mix everything together until well combined and heated through.</w:t>
      </w:r>
    </w:p>
    <w:p w14:paraId="05DC1DB4" w14:textId="38646CE7" w:rsidR="000B5296" w:rsidRDefault="000B5296" w:rsidP="005A6840">
      <w:pPr>
        <w:numPr>
          <w:ilvl w:val="0"/>
          <w:numId w:val="14"/>
        </w:numPr>
        <w:outlineLvl w:val="1"/>
        <w:rPr>
          <w:rFonts w:ascii="Helvetica" w:hAnsi="Helvetica"/>
          <w:sz w:val="27"/>
          <w:szCs w:val="27"/>
        </w:rPr>
      </w:pPr>
      <w:r w:rsidRPr="005A6840">
        <w:rPr>
          <w:rFonts w:ascii="Helvetica" w:hAnsi="Helvetica"/>
          <w:sz w:val="27"/>
          <w:szCs w:val="27"/>
        </w:rPr>
        <w:t>Serves 6–8. Garnish with fresh cilantro, sour cream, and sliced avocado for extra flavor and color.</w:t>
      </w:r>
    </w:p>
    <w:p w14:paraId="1A21D9E9" w14:textId="13DE3465" w:rsidR="000B5296" w:rsidRPr="005A6840" w:rsidRDefault="000B5296" w:rsidP="005A6840">
      <w:pPr>
        <w:ind w:left="720"/>
        <w:outlineLvl w:val="1"/>
        <w:rPr>
          <w:rFonts w:ascii="Helvetica" w:hAnsi="Helvetica"/>
          <w:sz w:val="27"/>
          <w:szCs w:val="27"/>
        </w:rPr>
      </w:pPr>
      <w:r w:rsidRPr="005A6840">
        <w:rPr>
          <w:rFonts w:ascii="Apple Color Emoji" w:hAnsi="Apple Color Emoji" w:cs="Apple Color Emoji"/>
          <w:sz w:val="27"/>
          <w:szCs w:val="27"/>
        </w:rPr>
        <w:t>⏱️</w:t>
      </w:r>
      <w:r w:rsidRPr="005A6840">
        <w:rPr>
          <w:rFonts w:ascii="Helvetica" w:hAnsi="Helvetica"/>
          <w:sz w:val="27"/>
          <w:szCs w:val="27"/>
        </w:rPr>
        <w:t xml:space="preserve"> </w:t>
      </w:r>
      <w:r w:rsidRPr="005A6840">
        <w:rPr>
          <w:rFonts w:ascii="Helvetica" w:hAnsi="Helvetica"/>
          <w:i/>
          <w:iCs/>
          <w:sz w:val="27"/>
          <w:szCs w:val="27"/>
        </w:rPr>
        <w:t>If you're cooking rice from scratch, allow an extra 20 minutes to prepare it before assembling the dish.</w:t>
      </w:r>
    </w:p>
    <w:p w14:paraId="01046DF3" w14:textId="70CF0645" w:rsidR="00AA197E" w:rsidRPr="00AA197E" w:rsidRDefault="00AA197E" w:rsidP="00AA197E">
      <w:pPr>
        <w:pStyle w:val="NormalWeb"/>
        <w:shd w:val="clear" w:color="auto" w:fill="FFFFFF"/>
        <w:spacing w:line="405" w:lineRule="atLeast"/>
        <w:jc w:val="center"/>
        <w:rPr>
          <w:rFonts w:ascii="Helvetica" w:hAnsi="Helvetica"/>
          <w:sz w:val="27"/>
          <w:szCs w:val="27"/>
        </w:rPr>
      </w:pPr>
      <w:r>
        <w:rPr>
          <w:rFonts w:ascii="Helvetica" w:hAnsi="Helvetica"/>
          <w:noProof/>
          <w:sz w:val="27"/>
          <w:szCs w:val="27"/>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8"/>
                    <a:stretch>
                      <a:fillRect/>
                    </a:stretch>
                  </pic:blipFill>
                  <pic:spPr>
                    <a:xfrm>
                      <a:off x="0" y="0"/>
                      <a:ext cx="2019163" cy="620524"/>
                    </a:xfrm>
                    <a:prstGeom prst="rect">
                      <a:avLst/>
                    </a:prstGeom>
                  </pic:spPr>
                </pic:pic>
              </a:graphicData>
            </a:graphic>
          </wp:inline>
        </w:drawing>
      </w:r>
    </w:p>
    <w:sectPr w:rsidR="00AA197E" w:rsidRPr="00AA197E"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Apple Color Emoji">
    <w:panose1 w:val="00000000000000000000"/>
    <w:charset w:val="00"/>
    <w:family w:val="auto"/>
    <w:pitch w:val="variable"/>
    <w:sig w:usb0="00000003" w:usb1="18000000" w:usb2="14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D40B4E"/>
    <w:multiLevelType w:val="multilevel"/>
    <w:tmpl w:val="A09E6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CFA5C8D"/>
    <w:multiLevelType w:val="multilevel"/>
    <w:tmpl w:val="1E6A4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0"/>
  </w:num>
  <w:num w:numId="12" w16cid:durableId="923949524">
    <w:abstractNumId w:val="12"/>
  </w:num>
  <w:num w:numId="13" w16cid:durableId="224338310">
    <w:abstractNumId w:val="11"/>
  </w:num>
  <w:num w:numId="14" w16cid:durableId="381174434">
    <w:abstractNumId w:val="13"/>
  </w:num>
  <w:num w:numId="15" w16cid:durableId="165775940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4616"/>
    <w:rsid w:val="0006063C"/>
    <w:rsid w:val="000A2D0C"/>
    <w:rsid w:val="000B5296"/>
    <w:rsid w:val="000D1EBB"/>
    <w:rsid w:val="0013207C"/>
    <w:rsid w:val="0015074B"/>
    <w:rsid w:val="001527E6"/>
    <w:rsid w:val="00183AA3"/>
    <w:rsid w:val="001A03EF"/>
    <w:rsid w:val="00223F76"/>
    <w:rsid w:val="00226A0D"/>
    <w:rsid w:val="00245B81"/>
    <w:rsid w:val="002558BA"/>
    <w:rsid w:val="00261BD5"/>
    <w:rsid w:val="00276472"/>
    <w:rsid w:val="0029639D"/>
    <w:rsid w:val="002B00CA"/>
    <w:rsid w:val="002C795B"/>
    <w:rsid w:val="00326F90"/>
    <w:rsid w:val="00344F2B"/>
    <w:rsid w:val="003517EA"/>
    <w:rsid w:val="003739A0"/>
    <w:rsid w:val="00377C89"/>
    <w:rsid w:val="00383AF1"/>
    <w:rsid w:val="00426754"/>
    <w:rsid w:val="0045636C"/>
    <w:rsid w:val="00497B9B"/>
    <w:rsid w:val="004D5B37"/>
    <w:rsid w:val="00520D75"/>
    <w:rsid w:val="00520F27"/>
    <w:rsid w:val="00587EF4"/>
    <w:rsid w:val="005A6840"/>
    <w:rsid w:val="00613045"/>
    <w:rsid w:val="00616F89"/>
    <w:rsid w:val="00642D07"/>
    <w:rsid w:val="006C176D"/>
    <w:rsid w:val="006F1DE5"/>
    <w:rsid w:val="0073284E"/>
    <w:rsid w:val="00760B38"/>
    <w:rsid w:val="007C7BA6"/>
    <w:rsid w:val="007D59C6"/>
    <w:rsid w:val="007E5B7E"/>
    <w:rsid w:val="00870561"/>
    <w:rsid w:val="008774FA"/>
    <w:rsid w:val="00893685"/>
    <w:rsid w:val="008C0170"/>
    <w:rsid w:val="008C221A"/>
    <w:rsid w:val="008F02CC"/>
    <w:rsid w:val="00904C81"/>
    <w:rsid w:val="00923DBB"/>
    <w:rsid w:val="00924069"/>
    <w:rsid w:val="009240AD"/>
    <w:rsid w:val="00982730"/>
    <w:rsid w:val="009C72F7"/>
    <w:rsid w:val="009F3767"/>
    <w:rsid w:val="00A131E6"/>
    <w:rsid w:val="00A239A4"/>
    <w:rsid w:val="00A772D4"/>
    <w:rsid w:val="00AA197E"/>
    <w:rsid w:val="00AA1D8D"/>
    <w:rsid w:val="00AF5C7F"/>
    <w:rsid w:val="00B05813"/>
    <w:rsid w:val="00B07C3A"/>
    <w:rsid w:val="00B204BD"/>
    <w:rsid w:val="00B22702"/>
    <w:rsid w:val="00B47730"/>
    <w:rsid w:val="00B479CF"/>
    <w:rsid w:val="00B81B15"/>
    <w:rsid w:val="00B93D9B"/>
    <w:rsid w:val="00BF4389"/>
    <w:rsid w:val="00C06113"/>
    <w:rsid w:val="00C16B64"/>
    <w:rsid w:val="00C57ECC"/>
    <w:rsid w:val="00C92F2A"/>
    <w:rsid w:val="00CA7009"/>
    <w:rsid w:val="00CB0664"/>
    <w:rsid w:val="00CD11C6"/>
    <w:rsid w:val="00D4627E"/>
    <w:rsid w:val="00D943C8"/>
    <w:rsid w:val="00E24EA5"/>
    <w:rsid w:val="00E25013"/>
    <w:rsid w:val="00E66D03"/>
    <w:rsid w:val="00E927D4"/>
    <w:rsid w:val="00ED0785"/>
    <w:rsid w:val="00ED7058"/>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 w:type="paragraph" w:customStyle="1" w:styleId="direction">
    <w:name w:val="direction"/>
    <w:basedOn w:val="Normal"/>
    <w:rsid w:val="000B529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84037773">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326597">
      <w:bodyDiv w:val="1"/>
      <w:marLeft w:val="0"/>
      <w:marRight w:val="0"/>
      <w:marTop w:val="0"/>
      <w:marBottom w:val="0"/>
      <w:divBdr>
        <w:top w:val="none" w:sz="0" w:space="0" w:color="auto"/>
        <w:left w:val="none" w:sz="0" w:space="0" w:color="auto"/>
        <w:bottom w:val="none" w:sz="0" w:space="0" w:color="auto"/>
        <w:right w:val="none" w:sz="0" w:space="0" w:color="auto"/>
      </w:divBdr>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55824073">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764618647">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219824061">
      <w:bodyDiv w:val="1"/>
      <w:marLeft w:val="0"/>
      <w:marRight w:val="0"/>
      <w:marTop w:val="0"/>
      <w:marBottom w:val="0"/>
      <w:divBdr>
        <w:top w:val="none" w:sz="0" w:space="0" w:color="auto"/>
        <w:left w:val="none" w:sz="0" w:space="0" w:color="auto"/>
        <w:bottom w:val="none" w:sz="0" w:space="0" w:color="auto"/>
        <w:right w:val="none" w:sz="0" w:space="0" w:color="auto"/>
      </w:divBdr>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468620114">
      <w:bodyDiv w:val="1"/>
      <w:marLeft w:val="0"/>
      <w:marRight w:val="0"/>
      <w:marTop w:val="0"/>
      <w:marBottom w:val="0"/>
      <w:divBdr>
        <w:top w:val="none" w:sz="0" w:space="0" w:color="auto"/>
        <w:left w:val="none" w:sz="0" w:space="0" w:color="auto"/>
        <w:bottom w:val="none" w:sz="0" w:space="0" w:color="auto"/>
        <w:right w:val="none" w:sz="0" w:space="0" w:color="auto"/>
      </w:divBdr>
    </w:div>
    <w:div w:id="1738625189">
      <w:bodyDiv w:val="1"/>
      <w:marLeft w:val="0"/>
      <w:marRight w:val="0"/>
      <w:marTop w:val="0"/>
      <w:marBottom w:val="0"/>
      <w:divBdr>
        <w:top w:val="none" w:sz="0" w:space="0" w:color="auto"/>
        <w:left w:val="none" w:sz="0" w:space="0" w:color="auto"/>
        <w:bottom w:val="none" w:sz="0" w:space="0" w:color="auto"/>
        <w:right w:val="none" w:sz="0" w:space="0" w:color="auto"/>
      </w:divBdr>
    </w:div>
    <w:div w:id="1807039314">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hyperlink" Target="https://www.food.com/about/tortilla-657"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1075</TotalTime>
  <Pages>3</Pages>
  <Words>386</Words>
  <Characters>2203</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58</cp:revision>
  <dcterms:created xsi:type="dcterms:W3CDTF">2013-12-23T23:15:00Z</dcterms:created>
  <dcterms:modified xsi:type="dcterms:W3CDTF">2025-07-05T16:27:00Z</dcterms:modified>
  <cp:category/>
</cp:coreProperties>
</file>